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Wintergarten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54512947" name="019e8707-6eaf-7dd2-b133-f6b73c53fd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4771548" name="019e8707-6eaf-7dd2-b133-f6b73c53fdf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9679837" name="019e8707-9d81-72a8-ad1e-c0554c9da1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8529564" name="019e8707-9d81-72a8-ad1e-c0554c9da1d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02903102" name="019e8708-89b1-7dea-a08d-dc2abb633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486242" name="019e8708-89b1-7dea-a08d-dc2abb63348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3544841" name="019e8708-d3bb-7469-a534-23799746ea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8325012" name="019e8708-d3bb-7469-a534-23799746eaa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26128706" name="019e8709-9c5e-7352-849c-4cc7289daa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2912135" name="019e8709-9c5e-7352-849c-4cc7289daa1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5020893" name="019e8709-e834-7929-9d8e-51bb8592a2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3386092" name="019e8709-e834-7929-9d8e-51bb8592a23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4998786" name="019e870a-9ae4-78eb-8423-762380f98f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0687711" name="019e870a-9ae4-78eb-8423-762380f98f5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1366506" name="019e870a-de29-7821-a97d-7b471fc5d7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6303373" name="019e870a-de29-7821-a97d-7b471fc5d79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Tannenweg 2, 5600 Lenzburg</w:t>
          </w:r>
        </w:p>
        <w:p>
          <w:pPr>
            <w:spacing w:before="0" w:after="0"/>
          </w:pPr>
          <w:r>
            <w:t>DN 961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