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Kindergarten + Scheune  Dorfgasse 7, 8725 Ernetschwil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608328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1892148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