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Rosenbergstrasse 18, 9553 Kirchberg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959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7498840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0925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