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DG-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343317" name="019e8343-63c8-7fc6-8a00-ebe783ab70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37186" name="019e8343-63c8-7fc6-8a00-ebe783ab70a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8926219" name="019e8343-7270-77ca-afb1-d8d122a0c6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250130" name="019e8343-7270-77ca-afb1-d8d122a0c69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975178" name="019e8344-cf05-7c02-8fa4-48eee28c1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954041" name="019e8344-cf05-7c02-8fa4-48eee28c18f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014989" name="019e8344-e54e-76ce-af66-808c62afd1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175660" name="019e8344-e54e-76ce-af66-808c62afd1f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1782005" name="019e8345-6be0-737f-b03a-a364c2afc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546912" name="019e8345-6be0-737f-b03a-a364c2afc89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0831796" name="019e8345-d083-7105-b51c-2f7f9f4f22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869286" name="019e8345-d083-7105-b51c-2f7f9f4f22b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943416" name="019e8347-4162-7855-93c1-71d23e6e11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580562" name="019e8347-4162-7855-93c1-71d23e6e11b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41175" name="019e8347-50b4-707b-8b04-a837d7c2ed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49389" name="019e8347-50b4-707b-8b04-a837d7c2ed9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7886576" name="019e8348-3982-79d8-adca-4265c7e27f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612660" name="019e8348-3982-79d8-adca-4265c7e27f1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3209392" name="019e8348-5218-72a0-95f8-48203429c4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810353" name="019e8348-5218-72a0-95f8-48203429c40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117486" name="019e8349-0dd6-7e9b-a17f-0048a6fda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901479" name="019e8349-0dd6-7e9b-a17f-0048a6fdae4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7652259" name="019e8349-305d-7c5f-816c-f8c1dfe43c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170272" name="019e8349-305d-7c5f-816c-f8c1dfe43cd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7643984" name="019e834a-cb72-70e6-b955-d22e6b353a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458263" name="019e834a-cb72-70e6-b955-d22e6b353a4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6118959" name="019e834a-ee94-7824-86c6-4589ec33da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766730" name="019e834a-ee94-7824-86c6-4589ec33da3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8774972" name="019e8353-3799-7cbe-a96e-c83a10eff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603504" name="019e8353-3799-7cbe-a96e-c83a10eff9e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1883984" name="019e8353-468c-7cb3-931d-898df7764c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068932" name="019e8353-468c-7cb3-931d-898df7764c3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504696" name="019e8353-c6f5-7ecd-9ac1-75043beb2d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017265" name="019e8353-c6f5-7ecd-9ac1-75043beb2d9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0852686" name="019e8353-ec6d-7928-848c-dcc4bd708b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896744" name="019e8353-ec6d-7928-848c-dcc4bd708b0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0773609" name="019e8355-0b91-7a64-aafa-c6c570d5a2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845208" name="019e8355-0b91-7a64-aafa-c6c570d5a2a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3675973" name="019e8355-37f3-75cd-8136-ba8b607ba1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448985" name="019e8355-37f3-75cd-8136-ba8b607ba1e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0701286" name="019e8356-e0a8-748f-b476-f000b0290c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61533" name="019e8356-e0a8-748f-b476-f000b0290c4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8708690" name="019e8356-f71e-7f1f-bc62-4948613564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925668" name="019e8356-f71e-7f1f-bc62-49486135647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754873" name="019e8358-2b5a-749c-a5ce-36072fa322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231099" name="019e8358-2b5a-749c-a5ce-36072fa3224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0107479" name="019e8358-4686-7c7c-a05e-8700fc346c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770817" name="019e8358-4686-7c7c-a05e-8700fc346ce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Rosenbergstrasse 18, 9553 Kirchberg</w:t>
          </w:r>
        </w:p>
        <w:p>
          <w:pPr>
            <w:spacing w:before="0" w:after="0"/>
          </w:pPr>
          <w:r>
            <w:t>959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