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Gartenhaus Meisenstrasse 2, 9244 Niederuzwil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635409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925940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