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Kaninchenstall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5138210" name="019e82e5-1512-75fc-8beb-19194ef48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927319" name="019e82e5-1512-75fc-8beb-19194ef487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0698413" name="019e82e5-4f06-74b9-8bfa-5f280a57a4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35682" name="019e82e5-4f06-74b9-8bfa-5f280a57a43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