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Bichwilerstrasse 29, 9242 Oberuzwil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929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98581793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0640700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