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Bichwilerstrasse 29, 9242 Oberuzwil </w:t>
          </w:r>
        </w:p>
        <w:p>
          <w:pPr>
            <w:spacing w:before="0" w:after="0"/>
          </w:pPr>
          <w:r>
            <w:t>DN 929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