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566498" name="019e6337-c078-747c-96a3-0e97393c5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765019" name="019e6337-c078-747c-96a3-0e97393c549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917234" name="019e6337-f2a1-740a-b1e9-373c6c14f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111132" name="019e6337-f2a1-740a-b1e9-373c6c14f9f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624756" name="019e633a-4a30-75a3-bb3d-3e9bd74b3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83271" name="019e633a-4a30-75a3-bb3d-3e9bd74b3fa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328777" name="019e633b-71d5-7615-88c5-e2e3ced82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647291" name="019e633b-71d5-7615-88c5-e2e3ced82a2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17917" name="019e633d-a37a-7ac1-bf0f-f9017787e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691933" name="019e633d-a37a-7ac1-bf0f-f9017787e4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461590" name="019e6344-38d5-77d5-a657-e480b3e3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46986" name="019e6344-38d5-77d5-a657-e480b3e3c7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735908" name="019e6344-add4-766d-9a2d-f5cac03d4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43367" name="019e6344-add4-766d-9a2d-f5cac03d449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972047" name="019e6349-09b6-76d7-9490-f87cbd821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231843" name="019e6349-09b6-76d7-9490-f87cbd8210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454616" name="019e6349-b9a7-7345-87be-09043b141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16058" name="019e6349-b9a7-7345-87be-09043b1416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123890" name="019e6349-ce03-7415-b04e-6ac231d1ed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66519" name="019e6349-ce03-7415-b04e-6ac231d1edc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304892" name="019e634a-76f9-7e1c-b95e-7ebf7cf8f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173880" name="019e634a-76f9-7e1c-b95e-7ebf7cf8f73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188287" name="019e634a-a069-756d-bc15-4dfc3adfce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182339" name="019e634a-a069-756d-bc15-4dfc3adfce9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262895" name="019e634b-d4ea-76f9-9775-ae42cc88e4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201430" name="019e634b-d4ea-76f9-9775-ae42cc88e4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037079" name="019e634c-d11e-7ce7-8cb5-3395edc7f3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74337" name="019e634c-d11e-7ce7-8cb5-3395edc7f33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887286" name="019e634f-1cc1-7d26-a004-763fd7d6b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780248" name="019e634f-1cc1-7d26-a004-763fd7d6b6a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654383" name="019e634f-98f4-725a-bba9-d8b4208e9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850938" name="019e634f-98f4-725a-bba9-d8b4208e9f5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104009" name="019e6350-a02a-7abb-9235-263a22fcc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303640" name="019e6350-a02a-7abb-9235-263a22fcc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609329" name="019e6351-fdd9-7e59-9d3c-65f82a530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190681" name="019e6351-fdd9-7e59-9d3c-65f82a5303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768183" name="019e6356-9650-7985-8aff-2a94cd22e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10950" name="019e6356-9650-7985-8aff-2a94cd22efa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977711" name="019e6356-bdf5-7095-828a-23d8b0612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56603" name="019e6356-bdf5-7095-828a-23d8b06128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419062" name="019e6359-cabe-7bfe-93d9-4b3ce8fdb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063785" name="019e6359-cabe-7bfe-93d9-4b3ce8fdbec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624132" name="019e6359-eb76-78fa-86ad-4ca18a0d6d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5363" name="019e6359-eb76-78fa-86ad-4ca18a0d6d4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662091" name="019e635c-3890-785e-968b-11df5c060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69028" name="019e635c-3890-785e-968b-11df5c06088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336137" name="019e635c-5869-76ff-b1c4-2ad0d05eb4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129514" name="019e635c-5869-76ff-b1c4-2ad0d05eb48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025554" name="019e635d-954d-75fa-86f6-52d71b8ea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008788" name="019e635d-954d-75fa-86f6-52d71b8ea0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924145" name="019e635e-b29d-79b4-9cef-da0bb2e25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736083" name="019e635e-b29d-79b4-9cef-da0bb2e252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79563" name="019e635e-d403-77a7-bb66-6e8063b77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30293" name="019e635e-d403-77a7-bb66-6e8063b779f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685826" name="019e635f-59a8-794f-8c24-ac2ea15fb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352348" name="019e635f-59a8-794f-8c24-ac2ea15fb07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14849" name="019e635f-b087-75e2-b82b-f389614f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949923" name="019e635f-b087-75e2-b82b-f389614feb7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847920" name="019e6364-4d99-7e53-9896-2a39dc2e78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135761" name="019e6364-4d99-7e53-9896-2a39dc2e786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132472" name="019e6360-db07-7276-97d8-aa2750ae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343646" name="019e6360-db07-7276-97d8-aa2750aeba6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499032" name="019e6369-dfbd-7be9-9d28-db446490a3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979739" name="019e6369-dfbd-7be9-9d28-db446490a33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Glasmosaik hinder Wandplatte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694643" name="019e636a-6e60-7cc5-9e4b-c27105f4b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603944" name="019e636a-6e60-7cc5-9e4b-c27105f4b8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976470" name="019e636c-d1ad-7abd-b557-22cf5ca1a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77494" name="019e636c-d1ad-7abd-b557-22cf5ca1aec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960127" name="019e6374-615b-719e-9979-125c9af79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155624" name="019e6374-615b-719e-9979-125c9af79e9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842435" name="019e6374-8289-7a7a-ad64-3edac91ccd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312640" name="019e6374-8289-7a7a-ad64-3edac91ccd4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91551" name="019e6374-ffa8-7e8c-b9a8-b366e24ec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650545" name="019e6374-ffa8-7e8c-b9a8-b366e24ecae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482446" name="019e6375-10bd-7d6d-9bfb-eba0d844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763788" name="019e6375-10bd-7d6d-9bfb-eba0d8445b6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91412" name="019e6375-cb24-7f61-9a11-81f650b0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618204" name="019e6375-cb24-7f61-9a11-81f650b0de1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0982" name="019e6379-3277-7543-880d-b72d435e9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934103" name="019e6379-3277-7543-880d-b72d435e9bf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312457" name="019e637a-fe2d-7126-9209-ac08d1b96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8273" name="019e637a-fe2d-7126-9209-ac08d1b96df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746145" name="019e637b-1955-7841-8c58-565888248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43026" name="019e637b-1955-7841-8c58-565888248c7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065529" name="019e637c-49bc-7475-84ed-5fb2adf09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892197" name="019e637c-49bc-7475-84ed-5fb2adf09fb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730972" name="019e637d-3043-7b09-b568-4e8afd40cf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228637" name="019e637d-3043-7b09-b568-4e8afd40cf7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824509" name="019e637d-8644-79ce-92b5-a004704f9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016093" name="019e637d-8644-79ce-92b5-a004704f9a98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39600" name="019e637e-e54f-70e9-a992-1d4808f4e5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92117" name="019e637e-e54f-70e9-a992-1d4808f4e5d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333846" name="019e6381-8f73-7474-a8f3-3e89a34ed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645713" name="019e6381-8f73-7474-a8f3-3e89a34ede7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336477" name="019e6381-c0f6-7d9a-8f10-ccfd9dd65e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08901" name="019e6381-c0f6-7d9a-8f10-ccfd9dd65e1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651539" name="019e6386-06ab-70a2-b9fc-e9f619fcd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735980" name="019e6386-06ab-70a2-b9fc-e9f619fcd12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001718" name="019e6386-19d1-7e50-833a-ab08a4119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870808" name="019e6386-19d1-7e50-833a-ab08a4119ff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081856" name="019e638c-b052-7489-ae44-9686ea4796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705936" name="019e638c-b052-7489-ae44-9686ea47963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145304" name="019e638d-ac65-75a0-ac6d-a5a9b2923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608750" name="019e638d-ac65-75a0-ac6d-a5a9b2923db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Bichwilerstrasse 29, 9242 Oberuzwil </w:t>
          </w:r>
        </w:p>
        <w:p>
          <w:pPr>
            <w:spacing w:before="0" w:after="0"/>
          </w:pPr>
          <w:r>
            <w:t>DN 929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