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+ Scheune  Dorfgasse 7, 8725 Ernetschwil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9892706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6365226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