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445788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597039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364739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568948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302632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317225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41085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838423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04063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037031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937692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696792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596389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27651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791159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96140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1932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077143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062695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814792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740439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607403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830351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29917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167340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364281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869174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20913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934504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35129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86191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410651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95197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64526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912666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819099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720023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900588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331331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96436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176652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383332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373351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42598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283505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669197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636503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821228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06473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505105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221302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56207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597016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179409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120733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830149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963222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490294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990173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776362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468800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728341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743460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834361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870952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381054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645624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960231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