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+ Scheune  Dorfgasse 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245402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679561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