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3856753" name="019e4957-d984-70d8-a2c7-1edf93eaa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626999" name="019e4957-d984-70d8-a2c7-1edf93eaa2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8591339" name="019e4958-0ac3-7425-ab90-717685977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848186" name="019e4958-0ac3-7425-ab90-71768597724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7180417" name="019e495f-4738-7813-bfe9-4bfb1042fd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049078" name="019e495f-4738-7813-bfe9-4bfb1042fdb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313010" name="019e495f-64ec-7b0f-aa3b-89f7e1df3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379977" name="019e495f-64ec-7b0f-aa3b-89f7e1df369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977463" name="019e4960-0c73-7e40-b0a6-0d388c9a0c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93315" name="019e4960-0c73-7e40-b0a6-0d388c9a0cd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920971" name="019e4960-3b37-78d5-a028-75f1d22ca2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639983" name="019e4960-3b37-78d5-a028-75f1d22ca2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382078" name="019e4960-ca27-72f2-a0ee-d92ba2504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846868" name="019e4960-ca27-72f2-a0ee-d92ba250413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9714928" name="019e4960-e273-75f7-a622-651506569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422040" name="019e4960-e273-75f7-a622-651506569fb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0396803" name="019e4963-bdb4-7898-8821-f78f80bff6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116782" name="019e4963-bdb4-7898-8821-f78f80bff6a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619154" name="019e4963-eed7-70c7-9ff1-14da2274da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381664" name="019e4963-eed7-70c7-9ff1-14da2274da2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8168584" name="019e4964-4858-704c-a647-cf9c65d4b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199471" name="019e4964-4858-704c-a647-cf9c65d4b49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8486578" name="019e4964-72c8-7705-94ee-f753ddaf9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045282" name="019e4964-72c8-7705-94ee-f753ddaf950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2417607" name="019e4964-d3cc-79df-b6c0-ef743b5c01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418536" name="019e4964-d3cc-79df-b6c0-ef743b5c015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1269662" name="019e4964-ffc7-78d9-b4ba-1bb29bed8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445423" name="019e4964-ffc7-78d9-b4ba-1bb29bed8be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3193984" name="019e4965-5ee5-7f48-b246-6f13c286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967202" name="019e4965-5ee5-7f48-b246-6f13c286dd6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2144075" name="019e4965-80aa-71ec-b0cd-23b07d5716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047899" name="019e4965-80aa-71ec-b0cd-23b07d57166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/ Schulzimmer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2969249" name="019e4968-4b62-715f-be4e-352db4a58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842498" name="019e4968-4b62-715f-be4e-352db4a5849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363788" name="019e4968-649f-7d17-83e1-3fd995ef3b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033457" name="019e4968-649f-7d17-83e1-3fd995ef3ba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3599250" name="019e4968-c7f0-7873-b4f1-ca4c996619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349511" name="019e4968-c7f0-7873-b4f1-ca4c996619b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1155565" name="019e4968-e6b3-7623-a422-ae5c417e22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593222" name="019e4968-e6b3-7623-a422-ae5c417e22a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280026" name="019e4969-848a-71a0-946a-f214e68565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127919" name="019e4969-848a-71a0-946a-f214e685658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3899182" name="019e496a-3e1c-77db-ac92-38e17a91ac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856555" name="019e496a-3e1c-77db-ac92-38e17a91ace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244017" name="019e496c-1e7e-7536-b6dd-620d38972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413562" name="019e496c-1e7e-7536-b6dd-620d3897291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0323039" name="019e496c-3170-7fed-bbab-7acd2de44b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498876" name="019e496c-3170-7fed-bbab-7acd2de44b7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9371362" name="019e496d-711e-7d7e-9933-05e7987146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973830" name="019e496d-711e-7d7e-9933-05e79871461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3205781" name="019e496d-8f8b-77c1-82d9-e08d14f2aa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341077" name="019e496d-8f8b-77c1-82d9-e08d14f2aaa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1117980" name="019e4978-73ca-7f7c-9b3b-d0fa29383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544473" name="019e4978-73ca-7f7c-9b3b-d0fa2938385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5024198" name="019e4978-def9-7bf2-9097-8a35aa543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927141" name="019e4978-def9-7bf2-9097-8a35aa54384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077207" name="019e4983-99d4-7afd-bb7c-7e0255381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830013" name="019e4983-99d4-7afd-bb7c-7e025538148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1568070" name="019e4983-ae40-7440-996e-433eb6643a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387610" name="019e4983-ae40-7440-996e-433eb6643aa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9453086" name="019e4984-7f1f-7251-90ec-120f7b9a40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694790" name="019e4984-7f1f-7251-90ec-120f7b9a408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052575" name="019e4984-a69f-7373-8017-bcb2a7e28e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104252" name="019e4984-a69f-7373-8017-bcb2a7e28eee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0955644" name="019e4989-00c7-73cd-8aee-ee0967bb78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079727" name="019e4989-00c7-73cd-8aee-ee0967bb782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2767494" name="019e4989-208b-7e0b-8386-953af73b4c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761238" name="019e4989-208b-7e0b-8386-953af73b4cc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+ Scheune  Dorfgasse 7, 8725 Ernetschwil</w:t>
          </w:r>
        </w:p>
        <w:p>
          <w:pPr>
            <w:spacing w:before="0" w:after="0"/>
          </w:pPr>
          <w:r>
            <w:t>932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