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Kindergarten + Scheune  Dorfgasse 7, 8725 Ernetschwil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932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3319419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401917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