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81702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185103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783168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16582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988373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696617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958595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580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275234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344926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741852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84280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879729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104112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13029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38556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203817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916296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691602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014969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59056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977104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477471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29203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212642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703902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980632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672096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58093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62922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948804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123919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346763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1920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27087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604613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360797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36401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753619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587266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45825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97604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108514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214114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757136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108906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896627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253888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532311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009711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730886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88533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300015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064300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801910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321726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972187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025082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385594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541820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957886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790401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240151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192276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331542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697262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174054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935735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