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Igelweg 11, 5036 Oberentfelden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6533580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90852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