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740189" name="019e3ad2-0edd-7197-a5a8-e3e1db614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446993" name="019e3ad2-0edd-7197-a5a8-e3e1db614a7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3944346" name="019e3ad2-f8c2-7dbf-acb8-4bf5445a3d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659634" name="019e3ad2-f8c2-7dbf-acb8-4bf5445a3df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155369" name="019e3ad3-7109-7f00-8446-14b595cc39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159805" name="019e3ad3-7109-7f00-8446-14b595cc39d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3830269" name="019e3ad4-6a1e-7efb-9a7b-2f898050e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248504" name="019e3ad4-6a1e-7efb-9a7b-2f898050ecb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231734" name="019e3ad7-d3d0-7dbf-ae61-6f18aaa75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587866" name="019e3ad7-d3d0-7dbf-ae61-6f18aaa7520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073120" name="019e3ad7-e8f5-7ce8-8737-c6db22e5c1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368791" name="019e3ad7-e8f5-7ce8-8737-c6db22e5c1c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Fitnessstudio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269173" name="019e3b07-2d5e-7c68-88b4-5d6d826fc3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613660" name="019e3b07-2d5e-7c68-88b4-5d6d826fc3c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387291" name="019e3b07-3fa4-7ff4-a7d9-ec13ae2ed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916838" name="019e3b07-3fa4-7ff4-a7d9-ec13ae2ed91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Fitnessstudio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7937409" name="019e3b0a-c00d-78c1-96a8-c31a6bd5e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435464" name="019e3b0a-c00d-78c1-96a8-c31a6bd5ee7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597547" name="019e3b0a-dbe8-7795-9a7a-26e2d9d7cc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116885" name="019e3b0a-dbe8-7795-9a7a-26e2d9d7cc9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869629" name="019e3b10-d074-7abc-8808-6e5bf0bcc1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314567" name="019e3b10-d074-7abc-8808-6e5bf0bcc10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021982" name="019e3b11-05f3-7f45-80b9-98950f378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416462" name="019e3b11-05f3-7f45-80b9-98950f3782e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8264329" name="019e3b12-4821-70b0-8d09-b716c5a513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998237" name="019e3b12-4821-70b0-8d09-b716c5a513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455383" name="019e3b12-653b-7c92-87d7-0981a23d36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710518" name="019e3b12-653b-7c92-87d7-0981a23d368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821665" name="019e3b16-db02-728d-9319-23bdfd6ab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922355" name="019e3b16-db02-728d-9319-23bdfd6abe4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27007" name="019e3b17-03e8-7b09-99c6-b765babc09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89362" name="019e3b17-03e8-7b09-99c6-b765babc090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227474" name="019e3b18-e1ac-7abe-b18a-af37ea2805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888272" name="019e3b18-e1ac-7abe-b18a-af37ea28056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4035017" name="019e3b18-fe68-723f-b7f6-67e23ff3a9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003143" name="019e3b18-fe68-723f-b7f6-67e23ff3a92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5039832" name="019e3b2f-7747-7fbc-8c21-b772bc18b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511398" name="019e3b2f-7747-7fbc-8c21-b772bc18b79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212959" name="019e3b2f-8e92-7e7b-b334-86a3122530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412346" name="019e3b2f-8e92-7e7b-b334-86a31225307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247769" name="019e3b30-130e-7d8f-bfe8-4744117c4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830217" name="019e3b30-130e-7d8f-bfe8-4744117c48b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958766" name="019e3b30-29a0-74ae-943b-772441989c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879766" name="019e3b30-29a0-74ae-943b-772441989ce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640056" name="019e3b30-a688-7bf1-9124-44dc295e3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963643" name="019e3b30-a688-7bf1-9124-44dc295e396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26571" name="019e3b30-d23a-70dd-8002-bb9fb6715d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600107" name="019e3b30-d23a-70dd-8002-bb9fb6715d6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309336" name="019e3b31-131a-7a73-b4c0-35f8cacf2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179362" name="019e3b31-131a-7a73-b4c0-35f8cacf275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607936" name="019e3b31-2ecc-707f-9062-3d091fda4c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806195" name="019e3b31-2ecc-707f-9062-3d091fda4cd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681837" name="019e3b42-aa1f-7153-836d-e69493e7a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548698" name="019e3b42-aa1f-7153-836d-e69493e7a64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3039991" name="019e3b42-cee8-7d5a-86cb-a14ab577aa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081073" name="019e3b42-cee8-7d5a-86cb-a14ab577aa6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596992" name="019e3b43-a5f9-7155-9f41-a74f74322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325159" name="019e3b43-a5f9-7155-9f41-a74f743229a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164098" name="019e3b43-c0eb-7bac-be03-82e477167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271155" name="019e3b43-c0eb-7bac-be03-82e4771679e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3442687" name="019e3b44-3417-738b-90bf-18c9b5f6f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751939" name="019e3b44-3417-738b-90bf-18c9b5f6f42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860805" name="019e3b44-7e1b-7a2a-8a86-56267e4ea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089910" name="019e3b44-7e1b-7a2a-8a86-56267e4ea34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8221182" name="019e3b48-b44a-76d9-8ef9-298e45834b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519318" name="019e3b48-b44a-76d9-8ef9-298e45834be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855809" name="019e3b48-d9cc-7b16-881b-b63240681a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325544" name="019e3b48-d9cc-7b16-881b-b63240681a1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886030" name="019e3b49-8746-772b-9cdd-fe97ab9690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398212" name="019e3b49-8746-772b-9cdd-fe97ab96902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6226877" name="019e3b49-cc71-72ef-9bab-26413eb2b6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507784" name="019e3b49-cc71-72ef-9bab-26413eb2b69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3926072" name="019e3b51-958b-79f5-b30b-7bea70b66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809440" name="019e3b51-958b-79f5-b30b-7bea70b6693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46003" name="019e3b51-aad5-704a-9f17-c9a1433129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74793" name="019e3b51-aad5-704a-9f17-c9a1433129a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097943" name="019e3b52-55d8-7ecc-ac30-6ee0f3d6c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945790" name="019e3b52-55d8-7ecc-ac30-6ee0f3d6c4d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662804" name="019e3b52-9a15-7847-87ef-d1f19f2722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976662" name="019e3b52-9a15-7847-87ef-d1f19f27223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931151" name="019e3b53-f9a8-785f-86f6-154fe8167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613925" name="019e3b53-f9a8-785f-86f6-154fe816779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307801" name="019e3b54-22e0-78f5-bd10-a9835fb58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288720" name="019e3b54-22e0-78f5-bd10-a9835fb5898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Igelweg 11, 5036 Oberentfelden</w:t>
          </w:r>
        </w:p>
        <w:p>
          <w:pPr>
            <w:spacing w:before="0" w:after="0"/>
          </w:pPr>
          <w:r>
            <w:t>DN 913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