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Holzheizung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Igelweg 11, 5036 Oberentfelden</w:t>
          </w:r>
        </w:p>
        <w:p>
          <w:pPr>
            <w:spacing w:before="0" w:after="0"/>
          </w:pPr>
          <w:r>
            <w:t>DN 913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