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Igelweg 11, 5036 Oberentfelden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539699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514766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