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7774426" name="019e3ad2-0edd-7197-a5a8-e3e1db614a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590381" name="019e3ad2-0edd-7197-a5a8-e3e1db614a7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2013339" name="019e3ad2-f8c2-7dbf-acb8-4bf5445a3d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686816" name="019e3ad2-f8c2-7dbf-acb8-4bf5445a3df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/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95306" name="019e3ad3-7109-7f00-8446-14b595cc39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145758" name="019e3ad3-7109-7f00-8446-14b595cc39d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6141238" name="019e3ad4-6a1e-7efb-9a7b-2f898050e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943270" name="019e3ad4-6a1e-7efb-9a7b-2f898050ecb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670280" name="019e3ad7-d3d0-7dbf-ae61-6f18aaa752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265496" name="019e3ad7-d3d0-7dbf-ae61-6f18aaa7520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019988" name="019e3ad7-e8f5-7ce8-8737-c6db22e5c1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0974473" name="019e3ad7-e8f5-7ce8-8737-c6db22e5c1c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Fitnessstudio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4442194" name="019e3b07-2d5e-7c68-88b4-5d6d826fc3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986656" name="019e3b07-2d5e-7c68-88b4-5d6d826fc3c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468652" name="019e3b07-3fa4-7ff4-a7d9-ec13ae2ed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914101" name="019e3b07-3fa4-7ff4-a7d9-ec13ae2ed9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Fitnessstudio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191639" name="019e3b0a-c00d-78c1-96a8-c31a6bd5e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693751" name="019e3b0a-c00d-78c1-96a8-c31a6bd5ee7e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876966" name="019e3b0a-dbe8-7795-9a7a-26e2d9d7cc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094555" name="019e3b0a-dbe8-7795-9a7a-26e2d9d7cc9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3451222" name="019e3b10-d074-7abc-8808-6e5bf0bcc1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544553" name="019e3b10-d074-7abc-8808-6e5bf0bcc10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8313662" name="019e3b11-05f3-7f45-80b9-98950f3782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447050" name="019e3b11-05f3-7f45-80b9-98950f3782ed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449622" name="019e3b12-4821-70b0-8d09-b716c5a513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047298" name="019e3b12-4821-70b0-8d09-b716c5a513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0292241" name="019e3b12-653b-7c92-87d7-0981a23d36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3982007" name="019e3b12-653b-7c92-87d7-0981a23d368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244540" name="019e3b16-db02-728d-9319-23bdfd6ab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863584" name="019e3b16-db02-728d-9319-23bdfd6abe43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4533640" name="019e3b17-03e8-7b09-99c6-b765babc09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6849627" name="019e3b17-03e8-7b09-99c6-b765babc090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3645324" name="019e3b18-e1ac-7abe-b18a-af37ea2805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086820" name="019e3b18-e1ac-7abe-b18a-af37ea28056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927902" name="019e3b18-fe68-723f-b7f6-67e23ff3a9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4349947" name="019e3b18-fe68-723f-b7f6-67e23ff3a92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250751" name="019e3b2f-7747-7fbc-8c21-b772bc18b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485442" name="019e3b2f-7747-7fbc-8c21-b772bc18b79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1421263" name="019e3b2f-8e92-7e7b-b334-86a3122530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018115" name="019e3b2f-8e92-7e7b-b334-86a3122530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5644668" name="019e3b30-130e-7d8f-bfe8-4744117c48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0207224" name="019e3b30-130e-7d8f-bfe8-4744117c48b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6330079" name="019e3b30-29a0-74ae-943b-772441989c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860172" name="019e3b30-29a0-74ae-943b-772441989cea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931062" name="019e3b30-a688-7bf1-9124-44dc295e39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823260" name="019e3b30-a688-7bf1-9124-44dc295e3962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9887300" name="019e3b30-d23a-70dd-8002-bb9fb6715d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810429" name="019e3b30-d23a-70dd-8002-bb9fb6715d6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4731747" name="019e3b31-131a-7a73-b4c0-35f8cacf2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019277" name="019e3b31-131a-7a73-b4c0-35f8cacf275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792369" name="019e3b31-2ecc-707f-9062-3d091fda4c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256909" name="019e3b31-2ecc-707f-9062-3d091fda4cd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195989" name="019e3b42-aa1f-7153-836d-e69493e7a6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160460" name="019e3b42-aa1f-7153-836d-e69493e7a64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490431" name="019e3b42-cee8-7d5a-86cb-a14ab577aa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588774" name="019e3b42-cee8-7d5a-86cb-a14ab577aa6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02646" name="019e3b43-a5f9-7155-9f41-a74f743229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839715" name="019e3b43-a5f9-7155-9f41-a74f743229a6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7210810" name="019e3b43-c0eb-7bac-be03-82e477167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861797" name="019e3b43-c0eb-7bac-be03-82e4771679e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0259492" name="019e3b44-3417-738b-90bf-18c9b5f6f4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959555" name="019e3b44-3417-738b-90bf-18c9b5f6f42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5009542" name="019e3b44-7e1b-7a2a-8a86-56267e4ea3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564478" name="019e3b44-7e1b-7a2a-8a86-56267e4ea34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831911" name="019e3b48-b44a-76d9-8ef9-298e45834b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089964" name="019e3b48-b44a-76d9-8ef9-298e45834be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480685" name="019e3b48-d9cc-7b16-881b-b63240681a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018109" name="019e3b48-d9cc-7b16-881b-b63240681a1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 /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1421259" name="019e3b49-8746-772b-9cdd-fe97ab9690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99717" name="019e3b49-8746-772b-9cdd-fe97ab96902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17478" name="019e3b49-cc71-72ef-9bab-26413eb2b6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9149735" name="019e3b49-cc71-72ef-9bab-26413eb2b69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600095" name="019e3b51-958b-79f5-b30b-7bea70b669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5761739" name="019e3b51-958b-79f5-b30b-7bea70b6693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725890" name="019e3b51-aad5-704a-9f17-c9a1433129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860031" name="019e3b51-aad5-704a-9f17-c9a1433129a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4491144" name="019e3b52-55d8-7ecc-ac30-6ee0f3d6c4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0027878" name="019e3b52-55d8-7ecc-ac30-6ee0f3d6c4d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961430" name="019e3b52-9a15-7847-87ef-d1f19f2722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741028" name="019e3b52-9a15-7847-87ef-d1f19f272230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1024002" name="019e3b53-f9a8-785f-86f6-154fe8167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992727" name="019e3b53-f9a8-785f-86f6-154fe816779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974336" name="019e3b54-22e0-78f5-bd10-a9835fb589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677719" name="019e3b54-22e0-78f5-bd10-a9835fb5898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Igelweg 11, 5036 Oberentfelden</w:t>
          </w:r>
        </w:p>
        <w:p>
          <w:pPr>
            <w:spacing w:before="0" w:after="0"/>
          </w:pPr>
          <w:r>
            <w:t>DN 913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