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+ Scheune  Dorfgasse 7, 8725 Ernetschwil</w:t>
          </w:r>
        </w:p>
        <w:p>
          <w:pPr>
            <w:spacing w:before="0" w:after="0"/>
          </w:pPr>
          <w:r>
            <w:t>932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