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+ Scheune  Dorfgasse 7, 8725 Ernetschwil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678909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577382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