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217312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715275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2282919" name="019e4958-0ac3-7425-ab90-717685977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634633" name="019e4958-0ac3-7425-ab90-71768597724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811235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242561" name="019e495f-4738-7813-bfe9-4bfb1042fd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816321" name="019e495f-64ec-7b0f-aa3b-89f7e1df3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801368" name="019e495f-64ec-7b0f-aa3b-89f7e1df369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446763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554596" name="019e4960-0c73-7e40-b0a6-0d388c9a0cd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529138" name="019e4960-3b37-78d5-a028-75f1d22ca2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182511" name="019e4960-3b37-78d5-a028-75f1d22ca2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283809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055024" name="019e4960-ca27-72f2-a0ee-d92ba250413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440116" name="019e4960-e273-75f7-a622-651506569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708005" name="019e4960-e273-75f7-a622-651506569fb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131478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990886" name="019e4963-bdb4-7898-8821-f78f80bff6a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117554" name="019e4963-eed7-70c7-9ff1-14da2274d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474344" name="019e4963-eed7-70c7-9ff1-14da2274da2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611319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315773" name="019e4964-4858-704c-a647-cf9c65d4b49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436879" name="019e4964-72c8-7705-94ee-f753ddaf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708870" name="019e4964-72c8-7705-94ee-f753ddaf950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505007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579318" name="019e4964-d3cc-79df-b6c0-ef743b5c015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8039823" name="019e4964-ffc7-78d9-b4ba-1bb29bed8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51912" name="019e4964-ffc7-78d9-b4ba-1bb29bed8be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271321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197133" name="019e4965-5ee5-7f48-b246-6f13c286dd6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803430" name="019e4965-80aa-71ec-b0cd-23b07d571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801785" name="019e4965-80aa-71ec-b0cd-23b07d57166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/ 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486368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01419" name="019e4968-4b62-715f-be4e-352db4a5849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602523" name="019e4968-649f-7d17-83e1-3fd995ef3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359684" name="019e4968-649f-7d17-83e1-3fd995ef3ba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318710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852153" name="019e4968-c7f0-7873-b4f1-ca4c996619b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268761" name="019e4968-e6b3-7623-a422-ae5c417e22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26011" name="019e4968-e6b3-7623-a422-ae5c417e22a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514605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545455" name="019e4969-848a-71a0-946a-f214e685658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290642" name="019e496a-3e1c-77db-ac92-38e17a91a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540596" name="019e496a-3e1c-77db-ac92-38e17a91ace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687797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14762" name="019e496c-1e7e-7536-b6dd-620d3897291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3424" name="019e496c-3170-7fed-bbab-7acd2de44b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333454" name="019e496c-3170-7fed-bbab-7acd2de44b7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898035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862331" name="019e496d-711e-7d7e-9933-05e79871461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238490" name="019e496d-8f8b-77c1-82d9-e08d14f2aa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617489" name="019e496d-8f8b-77c1-82d9-e08d14f2aaa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335994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789628" name="019e4978-73ca-7f7c-9b3b-d0fa2938385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536383" name="019e4978-def9-7bf2-9097-8a35aa543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421299" name="019e4978-def9-7bf2-9097-8a35aa54384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822056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931742" name="019e4983-99d4-7afd-bb7c-7e025538148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478402" name="019e4983-ae40-7440-996e-433eb6643a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029047" name="019e4983-ae40-7440-996e-433eb6643aa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570208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286847" name="019e4984-7f1f-7251-90ec-120f7b9a40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957730" name="019e4984-a69f-7373-8017-bcb2a7e28e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483697" name="019e4984-a69f-7373-8017-bcb2a7e28ee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531231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590295" name="019e4989-00c7-73cd-8aee-ee0967bb782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726404" name="019e4989-208b-7e0b-8386-953af73b4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334244" name="019e4989-208b-7e0b-8386-953af73b4cc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