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Beunde 2, 3116 Kirchdorf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919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57966759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7297729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