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4366000" name="019e4ee9-48b5-7259-a253-b1dd4c0e62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842264" name="019e4ee9-48b5-7259-a253-b1dd4c0e624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2210389" name="019e4ee9-9bcc-7c94-ab75-7409b6f33c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049465" name="019e4ee9-9bcc-7c94-ab75-7409b6f33c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703957226" name="019e4eea-742c-73a1-967a-d18ec3523e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260716" name="019e4eea-742c-73a1-967a-d18ec3523ee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07874011" name="019e4eea-e519-76df-bde6-3bcd964b96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013466" name="019e4eea-e519-76df-bde6-3bcd964b96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67839010" name="019e4eeb-c515-70d5-86e8-6a4d6c494a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5413871" name="019e4eeb-c515-70d5-86e8-6a4d6c494a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17933749" name="019e4eec-0599-74f9-92eb-4a6c1fb82a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142732" name="019e4eec-0599-74f9-92eb-4a6c1fb82a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4976892" name="019e4eec-cd83-7756-ba59-ec4f944c1b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856374" name="019e4eec-cd83-7756-ba59-ec4f944c1b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65738267" name="019e4eed-1819-76d9-bfa4-7feacc2ce3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1175852" name="019e4eed-1819-76d9-bfa4-7feacc2ce3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8486506" name="019e4eed-949c-7dfd-a65b-540de7759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1743681" name="019e4eed-949c-7dfd-a65b-540de775922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900648" name="019e4eed-d9bc-78c6-a3d6-77a70ce6a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805479" name="019e4eed-d9bc-78c6-a3d6-77a70ce6a17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56768006" name="019e4eee-a722-7849-a1bc-3590e837ca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5337416" name="019e4eee-a722-7849-a1bc-3590e837ca3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3274958" name="019e4eee-e417-738a-bebd-243e410875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2276949" name="019e4eee-e417-738a-bebd-243e4108750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63521042" name="019e4eef-8b62-7cbf-86de-948e2b5cc5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9169389" name="019e4eef-8b62-7cbf-86de-948e2b5cc50b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5969755" name="019e4eef-ccc0-7cc4-ab3f-45ca0ddb7d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0721343" name="019e4eef-ccc0-7cc4-ab3f-45ca0ddb7df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Gelblichen Teppichkleber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09056777" name="019e4ef0-b592-72c6-8b46-227e03632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644176" name="019e4ef0-b592-72c6-8b46-227e036322e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1079456" name="019e4ef0-e029-7e69-be3d-01be041fdf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701057" name="019e4ef0-e029-7e69-be3d-01be041fdf5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