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Weierweg 17, 8725 Ernetschwil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931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617092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80324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