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984333" name="019e646b-8437-7bde-b92e-0d65ba92c0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92491" name="019e646b-8437-7bde-b92e-0d65ba92c0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293209" name="019e646c-cab8-7ce4-854f-e8187143c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180091" name="019e646c-cab8-7ce4-854f-e8187143c03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333292" name="019e646e-2fd3-73c2-ab20-89cad38d5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954304" name="019e646e-2fd3-73c2-ab20-89cad38d52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753935" name="019e6470-0e4e-7667-b9d7-c39d0e47d8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132293" name="019e6470-0e4e-7667-b9d7-c39d0e47d8a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326633" name="019e6472-55b7-7936-90b1-a8c6dc8fd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59430" name="019e6472-55b7-7936-90b1-a8c6dc8fd75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602826" name="019e6473-04ed-7f8f-b639-6df3c88a38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020427" name="019e6473-04ed-7f8f-b639-6df3c88a38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293099" name="019e6475-a36c-7111-9e2a-42fe1f3321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812163" name="019e6475-a36c-7111-9e2a-42fe1f3321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621972" name="019e6476-197b-7013-9aa5-23af1daf8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930286" name="019e6476-197b-7013-9aa5-23af1daf854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272817" name="019e6476-5edc-7342-bb74-75305bbb0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282489" name="019e6476-5edc-7342-bb74-75305bbb011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652771" name="019e6478-0574-72e6-8832-05723b6bf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08127" name="019e6478-0574-72e6-8832-05723b6bfdb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577599" name="019e6477-162d-76a7-9c9d-605b087a6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535796" name="019e6477-162d-76a7-9c9d-605b087a650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177367" name="019e6479-82a0-73fd-bd67-0c0d193b96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965655" name="019e6479-82a0-73fd-bd67-0c0d193b96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290227" name="019e6478-b846-72f3-a455-3eaa04702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775443" name="019e6478-b846-72f3-a455-3eaa04702d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792991" name="019e647c-fa1e-7061-b621-f88249589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842772" name="019e647c-fa1e-7061-b621-f88249589a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359414" name="019e647a-564b-7c89-a017-6a33b8c963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532720" name="019e647a-564b-7c89-a017-6a33b8c963f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391036" name="019e647e-7ae1-7d47-a6c8-02fe5260c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151536" name="019e647e-7ae1-7d47-a6c8-02fe5260cb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695758" name="019e6485-ac67-7980-b6a5-30b842910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540814" name="019e6485-ac67-7980-b6a5-30b8429109f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103902" name="019e6486-a9d4-791d-8930-d17a40e2ec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073151" name="019e6486-a9d4-791d-8930-d17a40e2ecb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899919" name="019e6487-26d7-7af1-9923-23e967d99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327326" name="019e6487-26d7-7af1-9923-23e967d998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989098" name="019e6488-b903-7be6-8fe1-7881dfc28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290757" name="019e6488-b903-7be6-8fe1-7881dfc2897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476338" name="019e6489-e3e3-7c80-b677-3d3017c592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218606" name="019e6489-e3e3-7c80-b677-3d3017c592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853085" name="019e648a-d024-76af-80e1-9422b3b429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753265" name="019e648a-d024-76af-80e1-9422b3b4291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257534" name="019e648a-4d99-7bc5-93cd-e31210c97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772910" name="019e648a-4d99-7bc5-93cd-e31210c974f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393610" name="019e648d-b872-7f4c-8e23-4dd824575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770554" name="019e648d-b872-7f4c-8e23-4dd82457526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632674" name="019e648e-9141-78bd-941f-02c95f7da5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995681" name="019e648e-9141-78bd-941f-02c95f7da54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60831" name="019e648e-e76f-75b1-a6f4-0506ab5f3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266197" name="019e648e-e76f-75b1-a6f4-0506ab5f3b8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973924" name="019e648f-a3fb-7501-8fad-d644733d8d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621085" name="019e648f-a3fb-7501-8fad-d644733d8d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796678" name="019e6495-bbc1-7eb9-94f9-1c76ad2ab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87216" name="019e6495-bbc1-7eb9-94f9-1c76ad2ab1f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960180" name="019e6490-1b8f-703d-a6e2-5a1536a32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379326" name="019e6490-1b8f-703d-a6e2-5a1536a325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833927" name="019e6497-db0a-74a9-b48a-8581540d0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863246" name="019e6497-db0a-74a9-b48a-8581540d0b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Weierweg 17, 8725 Ernetschwil</w:t>
          </w:r>
        </w:p>
        <w:p>
          <w:pPr>
            <w:spacing w:before="0" w:after="0"/>
          </w:pPr>
          <w:r>
            <w:t>931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