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Säntisstrasse 4, 8304 Wallisellen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037294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726674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