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4103754" name="019e4e65-48e6-73ea-824f-2a88dfee5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908589" name="019e4e65-48e6-73ea-824f-2a88dfee56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120107" name="019e4e65-6935-7111-be71-f95fd92722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891242" name="019e4e65-6935-7111-be71-f95fd92722a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7477099" name="019e4e77-6386-7b38-a820-3c8dbb1ba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448175" name="019e4e77-6386-7b38-a820-3c8dbb1ba5e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0305821" name="019e4e77-7679-7cc3-9247-e8bdd0df91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407398" name="019e4e77-7679-7cc3-9247-e8bdd0df910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6321406" name="019e4e77-d21b-7d9e-9b63-50dc55b00b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721607" name="019e4e77-d21b-7d9e-9b63-50dc55b00bb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3450761" name="019e4e77-ef75-7426-9274-251e1464ae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04734" name="019e4e77-ef75-7426-9274-251e1464aea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8455887" name="019e4e78-3b94-7a4a-8015-e122fadd53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5068" name="019e4e78-3b94-7a4a-8015-e122fadd53e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5611181" name="019e4e78-5504-7696-a74d-f9e36e7dd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414904" name="019e4e78-5504-7696-a74d-f9e36e7ddb0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0383868" name="019e4e7e-3def-72e7-b403-3cb3d0cf42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6612311" name="019e4e7e-3def-72e7-b403-3cb3d0cf421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2375679" name="019e4e7e-5cb6-77cb-a205-601a69d914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639443" name="019e4e7e-5cb6-77cb-a205-601a69d9144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7038064" name="019e4e80-9f52-700a-89f8-3fb59f3b7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968530" name="019e4e80-9f52-700a-89f8-3fb59f3b77c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3307579" name="019e4e80-bc1f-7325-9e0b-2b10cd7d5c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38276" name="019e4e80-bc1f-7325-9e0b-2b10cd7d5c1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/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1378554" name="019e4e81-9b88-704c-b375-327b94cdd7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454639" name="019e4e81-9b88-704c-b375-327b94cdd78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1371402" name="019e4e81-c718-78f5-b2dc-a4e0e77f1d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999803" name="019e4e81-c718-78f5-b2dc-a4e0e77f1db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6120329" name="019e4e84-0331-7b80-8e33-792f44a907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892582" name="019e4e84-0331-7b80-8e33-792f44a907f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9667024" name="019e4e84-1cc5-736b-83f6-39e520a4f5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946628" name="019e4e84-1cc5-736b-83f6-39e520a4f55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4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0040326" name="019e4e85-f8dd-746b-a978-3fb871ad7f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978294" name="019e4e85-f8dd-746b-a978-3fb871ad7fe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0730130" name="019e4e86-155d-7b21-a769-286447fe7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202537" name="019e4e86-155d-7b21-a769-286447fe767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3, 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1487566" name="019e4e89-be1b-71f1-ba5d-c698a8feef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611421" name="019e4e89-be1b-71f1-ba5d-c698a8feef6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3465987" name="019e4e89-f2ec-7b5d-a46c-ae76698a12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986165" name="019e4e89-f2ec-7b5d-a46c-ae76698a12f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3, 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8687819" name="019e4e8a-b87d-7196-94e4-45a09ad4af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933731" name="019e4e8a-b87d-7196-94e4-45a09ad4af2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0176298" name="019e4e8a-cd86-791e-973e-9c634982a3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275220" name="019e4e8a-cd86-791e-973e-9c634982a3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3, 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4350510" name="019e4e8b-c480-7879-a5f2-1cfe044db3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934992" name="019e4e8b-c480-7879-a5f2-1cfe044db39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294577" name="019e4e8b-e99a-7891-a4a2-7ec0fa7614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65207" name="019e4e8b-e99a-7891-a4a2-7ec0fa76149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3,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1425867" name="019e4e8e-e811-783e-9d0c-75dcf7c9f1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683773" name="019e4e8e-e811-783e-9d0c-75dcf7c9f12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5824203" name="019e4e8e-fe52-7501-86a2-5cbd6c56d1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431763" name="019e4e8e-fe52-7501-86a2-5cbd6c56d13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3,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7829264" name="019e4e90-1a81-7d09-8666-071db09dab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430984" name="019e4e90-1a81-7d09-8666-071db09dab4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3658563" name="019e4e90-32eb-7f4a-9823-51c40fe5d0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940457" name="019e4e90-32eb-7f4a-9823-51c40fe5d0d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5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9410595" name="019e4e93-9286-708f-91a8-2847135b6c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414753" name="019e4e93-9286-708f-91a8-2847135b6c7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1633566" name="019e4e93-a6c0-7509-a6ae-42aa245d39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890848" name="019e4e93-a6c0-7509-a6ae-42aa245d396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5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217112" name="019e4e94-10a7-7550-baa8-277ccf12e5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355713" name="019e4e94-10a7-7550-baa8-277ccf12e50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8008301" name="019e4e94-2c3d-71c5-b06c-3d239c6424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874989" name="019e4e94-2c3d-71c5-b06c-3d239c6424a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3906252" name="019e4e9b-da31-782f-98e2-7952ce607e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879547" name="019e4e9b-da31-782f-98e2-7952ce607e9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3078961" name="019e4e9c-7acf-7ea1-9326-e9f70558e1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702677" name="019e4e9c-7acf-7ea1-9326-e9f70558e1d6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3427681" name="019e4e9c-f197-7f4f-8c62-8518137b96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308267" name="019e4e9c-f197-7f4f-8c62-8518137b962d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7159914" name="019e4e9d-b53d-752c-b21d-d853d2fb38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10761" name="019e4e9d-b53d-752c-b21d-d853d2fb388d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8547925" name="019e4e9e-80e3-7032-a116-14263548ef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628362" name="019e4e9e-80e3-7032-a116-14263548eff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1279422" name="019e4e9e-9b6e-7a2c-8f50-adef9cf349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205296" name="019e4e9e-9b6e-7a2c-8f50-adef9cf349b7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107201" name="019e4ea7-add1-7e17-981e-7a1a36e4b4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412260" name="019e4ea7-add1-7e17-981e-7a1a36e4b42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9239747" name="019e4ea7-beea-759f-9ef7-a1f41bc88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762851" name="019e4ea7-beea-759f-9ef7-a1f41bc8815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7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7761836" name="019e4eb0-5eb6-7863-984f-6c425e86c6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78816" name="019e4eb0-5eb6-7863-984f-6c425e86c68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8583785" name="019e4eb0-725a-7448-a284-0dd54a3f71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988754" name="019e4eb0-725a-7448-a284-0dd54a3f7111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7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583562" name="019e4eb0-d35b-76b0-ac4a-be01d10438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290174" name="019e4eb0-d35b-76b0-ac4a-be01d1043893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2248583" name="019e4eb0-f85b-7933-a5d5-3fb7e449d5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36164" name="019e4eb0-f85b-7933-a5d5-3fb7e449d5fd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55543"/>
                  <wp:effectExtent l="0" t="0" r="0" b="0"/>
                  <wp:docPr id="1850715732" name="019e4ec2-8a33-7fb9-88c6-5f72882e22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295904" name="019e4ec2-8a33-7fb9-88c6-5f72882e226f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55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93529"/>
                  <wp:effectExtent l="0" t="0" r="0" b="0"/>
                  <wp:docPr id="931968128" name="019e4ec2-a020-79fb-9029-8432c68ea8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213627" name="019e4ec2-a020-79fb-9029-8432c68ea86f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93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7762245" name="019e4eb5-59af-7339-989f-895889c5df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551167" name="019e4eb5-59af-7339-989f-895889c5df0d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4765969" name="019e4eb5-7107-775c-baad-fbd2bba83f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940854" name="019e4eb5-7107-775c-baad-fbd2bba83f8d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9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6667310" name="019e4eba-e2aa-75cc-bff7-45ca08e482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798590" name="019e4eba-e2aa-75cc-bff7-45ca08e48201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7854395" name="019e4ebb-042c-72ad-bf5c-e11da9e148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347024" name="019e4ebb-042c-72ad-bf5c-e11da9e148f5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2348406" name="019e4ebf-e74b-7bca-ab33-f962051ce8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518619" name="019e4ebf-e74b-7bca-ab33-f962051ce840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5666887" name="019e4ec4-611a-7e74-9bb6-8119cb2ac3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696806" name="019e4ec4-611a-7e74-9bb6-8119cb2ac3b0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6316978" name="019e4ec6-1add-77f6-981f-e4d2deb6aa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592450" name="019e4ec6-1add-77f6-981f-e4d2deb6aaba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4993915" name="019e4ec6-360d-7e6c-bea3-7643401f20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862933" name="019e4ec6-360d-7e6c-bea3-7643401f20ac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9630941" name="019e4ec6-83c6-7b3c-a011-09758bba9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6786684" name="019e4ec6-83c6-7b3c-a011-09758bba9794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3075415" name="019e4ec6-985c-7891-a053-4d42cdb8d3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800385" name="019e4ec6-985c-7891-a053-4d42cdb8d339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0962868" name="019e4ec9-601e-7b6c-923c-fd113ae934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811140" name="019e4ec9-601e-7b6c-923c-fd113ae934d3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1757196" name="019e4ec9-6fa6-7f5c-92a8-f10abcd162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132467" name="019e4ec9-6fa6-7f5c-92a8-f10abcd162d8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Zimner 2, Bad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9141681" name="019e4ed1-0bd3-7e01-a14f-478bf10fa2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418170" name="019e4ed1-0bd3-7e01-a14f-478bf10fa248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7537274" name="019e4ed1-2cfe-7105-846f-5daf95044a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765722" name="019e4ed1-2cfe-7105-846f-5daf95044ab5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2, Wohnzimmer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9024545" name="019e4ed3-5a03-7c5e-9a4e-62352b2664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835441" name="019e4ed3-5a03-7c5e-9a4e-62352b2664de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1447780" name="019e4ed3-83e9-71aa-ad83-037b2c98d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474098" name="019e4ed3-83e9-71aa-ad83-037b2c98d32e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2, Wohnzimmer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6826724" name="019e4ed4-d379-7e32-aa76-9e37700a1a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389411" name="019e4ed4-d379-7e32-aa76-9e37700a1a15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1321267" name="019e4ed5-6988-7548-a4a8-bcd9632317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51170" name="019e4ed5-6988-7548-a4a8-bcd96323179d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1, Bad / 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4938689" name="019e4ed8-6c8c-739f-9126-72c8d16ad2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418180" name="019e4ed8-6c8c-739f-9126-72c8d16ad2bc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054627" name="019e4ed8-89d7-79c0-8947-e96140a268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070335" name="019e4ed8-89d7-79c0-8947-e96140a268f2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1, Bad / 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0088803" name="019e4eda-f0b5-7dff-964a-d97999bb18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844915" name="019e4eda-f0b5-7dff-964a-d97999bb188c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5478158" name="019e4edb-1811-7615-bfa7-6fa3f2cce2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328014" name="019e4edb-1811-7615-bfa7-6fa3f2cce273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1, Bad / 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7065204" name="019e4edb-8e5b-7ac9-9988-1467e2b492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188557" name="019e4edb-8e5b-7ac9-9988-1467e2b4921f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539219" name="019e4edb-ae2f-76c3-b3d9-44824d9829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794727" name="019e4edb-ae2f-76c3-b3d9-44824d982950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9399765" name="019e4ee0-c81d-7671-8ec9-9f5ee0850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794140" name="019e4ee0-c81d-7671-8ec9-9f5ee0850a10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2749795" name="019e4ee0-d92b-71f2-bf20-5f80d20fa8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809557" name="019e4ee0-d92b-71f2-bf20-5f80d20fa84c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2604151" name="019e4ee1-9981-709a-9aa8-b5b19a16ac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306797" name="019e4ee1-9981-709a-9aa8-b5b19a16ac16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3315304" name="019e4ee1-acda-7dc5-97a2-e02081ea82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539290" name="019e4ee1-acda-7dc5-97a2-e02081ea82a6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Säntisstrasse 4, 8304 Wallisellen</w:t>
          </w:r>
        </w:p>
        <w:p>
          <w:pPr>
            <w:spacing w:before="0" w:after="0"/>
          </w:pPr>
          <w:r>
            <w:t>889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footer.xml" Type="http://schemas.openxmlformats.org/officeDocument/2006/relationships/footer" Id="rId7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