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Ergolzstrasse 14, 4414 Füllinsdorf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916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2061767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4678548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