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6613644" name="019e4541-bc74-7171-9439-d1f30498f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1229204" name="019e4541-bc74-7171-9439-d1f30498f0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9347816" name="019e4541-f39c-768f-9540-eb15a70c30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576546" name="019e4541-f39c-768f-9540-eb15a70c30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07254690" name="019e4543-da0a-7a08-9462-632fbc7d89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914626" name="019e4543-da0a-7a08-9462-632fbc7d89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389441189" name="019e4544-2d9c-78e7-b029-c21d0a80e6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834902" name="019e4544-2d9c-78e7-b029-c21d0a80e6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9. OG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22700330" name="019e4545-1e84-7f93-9756-210718e85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92479" name="019e4545-1e84-7f93-9756-210718e85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7995653" name="019e4545-5e9f-7598-a774-4676756fd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612359" name="019e4545-5e9f-7598-a774-4676756fd6f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117926" name="019e4547-4a96-7634-88cf-da130b8b7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855037" name="019e4547-4a96-7634-88cf-da130b8b7d4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835970" name="019e4547-6dca-71fe-a421-3cf154b2c7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2985124" name="019e4547-6dca-71fe-a421-3cf154b2c7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13598032" name="019e4548-90fa-733c-9f42-fd5392170e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1992736" name="019e4548-90fa-733c-9f42-fd5392170ea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30993186" name="019e4549-0605-7086-a3ea-a617210f76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570611" name="019e4549-0605-7086-a3ea-a617210f760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558896" name="019e4549-8b45-7fe1-8708-f350b6b7b6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1498188" name="019e4549-8b45-7fe1-8708-f350b6b7b6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5479017" name="019e4549-b760-7d4c-bdc6-768a02abe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273260" name="019e4549-b760-7d4c-bdc6-768a02abe10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7675102" name="019e4550-d4db-7fdf-915c-13b71fa11c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956794" name="019e4550-d4db-7fdf-915c-13b71fa11cf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5037534" name="019e4550-fbd0-7cb6-857a-1103ae40f1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628353" name="019e4550-fbd0-7cb6-857a-1103ae40f14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