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925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925 Vuorcha 108b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128410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50001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Bien GmbH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