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9865807" name="019e4558-eee2-7e2b-9350-550084f227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0943062" name="019e4558-eee2-7e2b-9350-550084f2270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9053000" name="019e4559-1196-7dbf-ad1e-dc133f25af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3054053" name="019e4559-1196-7dbf-ad1e-dc133f25afa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5856700" name="019e455a-dc7a-7d5f-9477-43dae5b180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1209459" name="019e455a-dc7a-7d5f-9477-43dae5b180c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4102064" name="019e455b-1078-79d6-81de-9b5ecd7c65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6423406" name="019e455b-1078-79d6-81de-9b5ecd7c65f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7511882" name="019e455c-fae6-7a75-82a6-9e5839e0e5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4873820" name="019e455c-fae6-7a75-82a6-9e5839e0e5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2438886" name="019e455d-2870-7586-848b-64ec725b92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0869921" name="019e455d-2870-7586-848b-64ec725b92b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2703570" name="019e456c-776d-7035-b134-1d163a463a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1905503" name="019e456c-776d-7035-b134-1d163a463a2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5313658" name="019e456c-97df-7e51-9c34-5854dd8245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7894244" name="019e456c-97df-7e51-9c34-5854dd82455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28512356" name="019e456d-e0fe-7676-9cdf-b30213f410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619638" name="019e456d-e0fe-7676-9cdf-b30213f4106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2836234" name="019e456e-0a02-7675-81b5-7230143d60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1869555" name="019e456e-0a02-7675-81b5-7230143d609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5351203" name="019e456f-214a-75d8-9ab8-15ee7fcee3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8035422" name="019e456f-214a-75d8-9ab8-15ee7fcee31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0446387" name="019e4570-1259-7ff9-ac80-0b9e141787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1464448" name="019e4570-1259-7ff9-ac80-0b9e141787a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9631037" name="019e4586-4a52-74a7-8fb0-a74b0d6240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8264582" name="019e4586-4a52-74a7-8fb0-a74b0d62408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5977108" name="019e4586-6b31-7ed0-b252-011b49f41b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8792693" name="019e4586-6b31-7ed0-b252-011b49f41b3e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4725637" name="019e4587-b557-77e2-8b8a-7fc8c20df66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0338595" name="019e4587-b557-77e2-8b8a-7fc8c20df66f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0046716" name="019e4587-d751-7836-8507-d67b81ae6f3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7940053" name="019e4587-d751-7836-8507-d67b81ae6f30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8014638" name="019e4589-44f1-74f9-a12a-7398bfbb16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7242400" name="019e4589-44f1-74f9-a12a-7398bfbb16f9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4373680" name="019e4589-5bc4-7e8e-ab9d-ec7c6ab335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3775808" name="019e4589-5bc4-7e8e-ab9d-ec7c6ab3350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925</w:t>
          </w:r>
        </w:p>
        <w:p>
          <w:pPr>
            <w:spacing w:before="0" w:after="0"/>
          </w:pPr>
          <w:r>
            <w:t>DN 925 Vuorcha 108b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