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Gartenstrasse 12, 6048 Horw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7704747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28402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