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4309500" name="019e496c-fa18-77ba-977a-a0131c8918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9015383" name="019e496c-fa18-77ba-977a-a0131c8918e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3551841" name="019e496d-38c5-780d-b1b6-f8c19ce125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4662772" name="019e496d-38c5-780d-b1b6-f8c19ce125bc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2058627232" name="019e496e-7c32-7c31-8321-af64676b59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4161051" name="019e496e-7c32-7c31-8321-af64676b593d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2123095778" name="019e496e-ccc9-79cb-a0e6-7ca4cd1d63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0968376" name="019e496e-ccc9-79cb-a0e6-7ca4cd1d633a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07761560" name="019e4977-06f8-7b97-9f2e-a76d79c9b7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4755861" name="019e4977-06f8-7b97-9f2e-a76d79c9b7f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9038026" name="019e4977-6f7b-748e-bc04-551b131be7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5860967" name="019e4977-6f7b-748e-bc04-551b131be7b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6571585" name="019e4981-88c4-79f0-a1b5-ba5ee90b74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1707265" name="019e4981-88c4-79f0-a1b5-ba5ee90b746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0331204" name="019e4981-d3a6-72b9-89c4-386e455248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800322" name="019e4981-d3a6-72b9-89c4-386e4552483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Gelblichen Kleber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37308058" name="019e499d-f688-75b1-9eaa-02b5564d6e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5454056" name="019e499d-f688-75b1-9eaa-02b5564d6ea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7736394" name="019e499e-3893-7949-95f1-4d31d88cf3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9276079" name="019e499e-3893-7949-95f1-4d31d88cf32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Gästezimmer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10221831" name="019e499f-36d4-73d3-b1b3-28a5ae1581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4398874" name="019e499f-36d4-73d3-b1b3-28a5ae1581f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5357951" name="019e499f-6d8c-7362-919a-13fa45557c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5019149" name="019e499f-6d8c-7362-919a-13fa45557c4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WC/Dusche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832066" name="019e49a0-25dd-7e0f-881e-aacd9b5ad9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3078619" name="019e49a0-25dd-7e0f-881e-aacd9b5ad9fa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4847788" name="019e49a0-69bd-7c1d-abc5-84773b4d0e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5376297" name="019e49a0-69bd-7c1d-abc5-84773b4d0e1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WC/Dusche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24886879" name="019e49a1-2d40-7ff5-9235-d51e2e34da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0599322" name="019e49a1-2d40-7ff5-9235-d51e2e34da0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3518934" name="019e49a1-6af1-7d33-a5d4-a21bdb4237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415050" name="019e49a1-6af1-7d33-a5d4-a21bdb42372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Gelblichen Teppichkleber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33563001" name="019e49c2-e240-7bdb-9440-63e16f1b8d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8872796" name="019e49c2-e240-7bdb-9440-63e16f1b8d9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657592" name="019e49c3-1664-7637-af59-9bc9598f5a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092519" name="019e49c3-1664-7637-af59-9bc9598f5aca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7026686" name="019e49c4-80a6-7047-bc41-f50819182c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9169976" name="019e49c4-80a6-7047-bc41-f50819182cd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6925667" name="019e49c4-aca1-7dcd-bc16-eda8b2cfc2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4794617" name="019e49c4-aca1-7dcd-bc16-eda8b2cfc2f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9725589" name="019e49c8-4b7a-7468-b0c0-0810c86089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8669563" name="019e49c8-4b7a-7468-b0c0-0810c860894b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7800238" name="019e49ce-8977-71f6-9a21-66d7c051bf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6016491" name="019e49ce-8977-71f6-9a21-66d7c051bf30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80067111" name="019e49d4-fec8-7f06-9ea8-f59d316535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2516459" name="019e49d4-fec8-7f06-9ea8-f59d3165353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93259227" name="019e49d5-4525-77df-b85d-ac63fa5026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0085997" name="019e49d5-4525-77df-b85d-ac63fa502698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85840785" name="019e49d9-12ae-7a62-9892-dad7647b29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5036585" name="019e49d9-12ae-7a62-9892-dad7647b291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6243975" name="019e49d9-324d-7ecf-8d80-405d81663e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0675943" name="019e49d9-324d-7ecf-8d80-405d81663e8c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WC/Dusche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9397988" name="019e49e0-50d6-75fc-b9d8-b1590ee199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9475120" name="019e49e0-50d6-75fc-b9d8-b1590ee19928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5575373" name="019e49e0-7319-73fb-82ef-a28e2f2689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2323275" name="019e49e0-7319-73fb-82ef-a28e2f26899c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638096215" name="019e49e5-5145-7ff4-91bf-74d0798a6d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9184890" name="019e49e5-5145-7ff4-91bf-74d0798a6db9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1569977" name="019e49e5-68fd-780f-9d3a-389efba72d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1689475" name="019e49e5-68fd-780f-9d3a-389efba72d5e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1312586" name="019e49e6-1d6c-7e4e-a3f7-27c6ceb4c3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4265281" name="019e49e6-1d6c-7e4e-a3f7-27c6ceb4c3fd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162852" name="019e49e6-427d-7a67-9bb8-e8f4f455ea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2455562" name="019e49e6-427d-7a67-9bb8-e8f4f455eaba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6993783" name="019e49eb-a03c-70b8-bc4a-8e65d37b42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6645858" name="019e49eb-a03c-70b8-bc4a-8e65d37b4278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2752689" name="019e49eb-d688-72ac-b332-39c3e390f5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7112342" name="019e49eb-d688-72ac-b332-39c3e390f57e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79663287" name="019e49ef-a1bd-79c5-8046-646c6897d2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049950" name="019e49ef-a1bd-79c5-8046-646c6897d240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556002" name="019e49ef-c0e5-7218-bcaf-3261677f7c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2806643" name="019e49ef-c0e5-7218-bcaf-3261677f7cfc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Gartenstrasse 12, 6048 Horw</w:t>
          </w:r>
        </w:p>
        <w:p>
          <w:pPr>
            <w:spacing w:before="0" w:after="0"/>
          </w:pPr>
          <w:r>
            <w:t>DN 927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