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EFH. Berchtrüti 43, 6442 Gersau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DN 926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3886200" cy="2880000"/>
            <wp:effectExtent l="0" t="0" r="0" b="0"/>
            <wp:docPr id="1685498568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1567744278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388620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