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Dachzimmer </w:t>
            </w:r>
          </w:p>
          <w:p>
            <w:pPr>
              <w:spacing w:before="0" w:after="0"/>
            </w:pPr>
            <w:r>
              <w:t>DG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59369160" name="019e6e64-b12b-79e0-8c31-1fd353f2368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95888691" name="019e6e64-b12b-79e0-8c31-1fd353f2368d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84271592" name="019e6e65-4ace-7f26-aa03-a1cac17a35b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58620300" name="019e6e65-4ace-7f26-aa03-a1cac17a35bd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/ Gang </w:t>
            </w:r>
          </w:p>
          <w:p>
            <w:pPr>
              <w:spacing w:before="0" w:after="0"/>
            </w:pPr>
            <w:r>
              <w:t>DG/ 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2563653" name="019e6e67-1a06-79a5-85c5-5e8ba69c501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51032499" name="019e6e67-1a06-79a5-85c5-5e8ba69c5011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69874731" name="019e6e68-681a-7147-8c48-4a5dd4683dd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34101318" name="019e6e68-681a-7147-8c48-4a5dd4683ddc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Bügelzimmer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84970805" name="019e6e6d-7d4c-7b46-a2e6-ced75c464e2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49186371" name="019e6e6d-7d4c-7b46-a2e6-ced75c464e25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24369428" name="019e6e6e-1cd2-7657-ba40-aaa0e22a02a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57658630" name="019e6e6e-1cd2-7657-ba40-aaa0e22a02ad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93394338" name="019e6e6f-21f6-7a82-9163-26e9a94eca8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98407342" name="019e6e6f-21f6-7a82-9163-26e9a94eca8f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47071798" name="019e6e70-2825-76e5-98b1-d23d6766021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49930246" name="019e6e70-2825-76e5-98b1-d23d67660215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39052698" name="019e6e71-07af-797a-a9e7-f0c11155067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55487015" name="019e6e71-07af-797a-a9e7-f0c111550673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13999855" name="019e6e73-0931-7cfe-9525-22f963e48fc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42507799" name="019e6e73-0931-7cfe-9525-22f963e48fcf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55900960" name="019e6e76-1a90-7aea-bdd0-8d1ef52231f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52336882" name="019e6e76-1a90-7aea-bdd0-8d1ef52231ff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06762849" name="019e6e77-4886-7fae-83a3-1ea1a9a563d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40329751" name="019e6e77-4886-7fae-83a3-1ea1a9a563d0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61755315" name="019e6e78-4787-7b28-96e1-d3ef15ad100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53236258" name="019e6e78-4787-7b28-96e1-d3ef15ad1001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1752716" name="019e6e79-f83d-7370-832f-3ac45506e17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62692478" name="019e6e79-f83d-7370-832f-3ac45506e177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Abstellraum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19773048" name="019e6e7b-cee3-7c8e-9c12-9605fd6466d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30611325" name="019e6e7b-cee3-7c8e-9c12-9605fd6466d1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17690885" name="019e6e7b-e33c-7ee6-b851-12e40c0dcce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96392727" name="019e6e7b-e33c-7ee6-b851-12e40c0dcce7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02039046" name="019e6e7f-2077-78d3-89fa-6d6059f149e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74498427" name="019e6e7f-2077-78d3-89fa-6d6059f149e0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12889045" name="019e6e7f-9d8f-7322-ab88-02c8a2348e5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01611467" name="019e6e7f-9d8f-7322-ab88-02c8a2348e51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17574350" name="019e6e82-097e-7aa9-a1d4-7b4d25565a3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76396909" name="019e6e82-097e-7aa9-a1d4-7b4d25565a33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27221745" name="019e6e82-2480-7ea3-95b3-3b369acaeb9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62307224" name="019e6e82-2480-7ea3-95b3-3b369acaeb97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/ 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84496933" name="019e6e85-b1c8-7810-a4b7-3599b32abe1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08852667" name="019e6e85-b1c8-7810-a4b7-3599b32abe11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59314897" name="019e6e85-c9aa-7e3d-b489-f5aff0018d4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02751393" name="019e6e85-c9aa-7e3d-b489-f5aff0018d42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80581872" name="019e6e87-98eb-7c1a-92f5-1ec189b6ac7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38231878" name="019e6e87-98eb-7c1a-92f5-1ec189b6ac71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68526254" name="019e6e87-c656-7d5d-8067-8c5c41c1476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38685792" name="019e6e87-c656-7d5d-8067-8c5c41c1476e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Cheminée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13712619" name="019e6e8c-d326-7218-ae14-fa26fc18d02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39350252" name="019e6e8c-d326-7218-ae14-fa26fc18d02c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29177565" name="019e6e8c-fff8-72d8-82c5-81925c87c59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80307191" name="019e6e8c-fff8-72d8-82c5-81925c87c598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Heizraum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88874646" name="019e6e91-d15e-7883-baec-1fc7010a3d6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40610089" name="019e6e91-d15e-7883-baec-1fc7010a3d63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35514307" name="019e6e92-9ff9-75c1-8315-5f56e44b142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30741923" name="019e6e92-9ff9-75c1-8315-5f56e44b1423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Garage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90941116" name="019e6e96-d8ec-7df0-bc72-9d6fb146586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05469658" name="019e6e96-d8ec-7df0-bc72-9d6fb1465860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04890228" name="019e6e9a-c485-7b25-9cde-5766e7d21e5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9379537" name="019e6e9a-c485-7b25-9cde-5766e7d21e59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Garage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VM-28</w:t>
            </w:r>
          </w:p>
          <w:p>
            <w:pPr>
              <w:spacing w:before="0" w:after="0"/>
            </w:pPr>
            <w:r>
              <w:t>spezielle Anstrich-, Beschichtungsstoffe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53083553" name="019e6e97-82da-7f50-8da5-597765d595f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6957341" name="019e6e97-82da-7f50-8da5-597765d595f2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71524333" name="019e6e9d-5073-7aac-917e-2d3cf0ec28f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91095627" name="019e6e9d-5073-7aac-917e-2d3cf0ec28f5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PCB: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Keller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784519" name="019e6e9f-c561-71ad-b837-325449bb5a2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14665557" name="019e6e9f-c561-71ad-b837-325449bb5a22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02346729" name="019e6e9f-d881-7504-a250-f6ccc4834db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29579531" name="019e6e9f-d881-7504-a250-f6ccc4834db3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UG / DG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VM-17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8081629" name="019e6ea3-1b92-77cb-8857-3cbd9376f39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02647626" name="019e6ea3-1b92-77cb-8857-3cbd9376f39b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09986659" name="019e6ea3-6c90-77ca-94ab-239dfa054cc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57860400" name="019e6ea3-6c90-77ca-94ab-239dfa054ccd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40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Postgasse 18, 8427 Rorbas</w:t>
          </w:r>
        </w:p>
        <w:p>
          <w:pPr>
            <w:spacing w:before="0" w:after="0"/>
          </w:pPr>
          <w:r>
            <w:t>DN 870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footer.xml" Type="http://schemas.openxmlformats.org/officeDocument/2006/relationships/footer" Id="rId40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