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Uerschenstrasse 33, 8493 Saland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1202334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1634012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