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EG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62893126" name="019e6d85-ad5b-77c6-be24-c8f1ffe84f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8022315" name="019e6d85-ad5b-77c6-be24-c8f1ffe84f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282956" name="019e6d85-dbc7-7fad-96e8-19c5e15a50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0803533" name="019e6d85-dbc7-7fad-96e8-19c5e15a50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8459419" name="019e6d88-d338-7243-ac55-3f5bfb4b2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0850137" name="019e6d88-d338-7243-ac55-3f5bfb4b2b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3619884" name="019e6d89-5196-7bc0-84ec-2fd069df9b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8223417" name="019e6d89-5196-7bc0-84ec-2fd069df9bb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49832657" name="019e6d8e-7a6f-75e2-9248-cef11df24e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6558514" name="019e6d8e-7a6f-75e2-9248-cef11df24e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240629" name="019e6d8e-a5cc-7882-bef1-53be03edd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5558453" name="019e6d8e-a5cc-7882-bef1-53be03eddb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