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Bahnhofstrasse 96, 8620 Wetzikon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9122867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6776877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