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5062575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654487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14808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98436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555453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821071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7662281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76880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813876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954405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52913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023132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753345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727475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29087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641527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903898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575268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996843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202837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550531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759052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05740899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681376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069741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494947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716932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827163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7581176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652189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231173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830740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225945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350311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013068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778854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176087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412927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0748100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159336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673840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339120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619014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86006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172696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831337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706356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67002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140129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025017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605989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604374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25462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046506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032186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555408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496897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467383" name="019e0222-e468-7b6c-8855-b86de9cb63b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966607" name="019e0223-093f-74f7-9f19-e55b432f9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154138" name="019e0223-093f-74f7-9f19-e55b432f92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79501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339371" name="019e0224-0c48-7d65-b3f1-5603886678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518733" name="019e0224-cc03-7e75-abad-f77334cc6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364510" name="019e0224-cc03-7e75-abad-f77334cc6c2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973957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52663" name="019e0226-5f4d-7273-ae2f-f76213a2775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449181" name="019e0227-13ca-7c00-850e-c8a0a5b3c1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704419" name="019e0227-13ca-7c00-850e-c8a0a5b3c1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699195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978287" name="019e0229-aa6a-7140-b7b9-c8c2d01540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121591" name="019e022a-0f21-7cba-b3b3-705ec6a64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235390" name="019e022a-0f21-7cba-b3b3-705ec6a6429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274053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08289" name="019e022a-e1b4-76ee-8413-93c1597241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14904" name="019e022b-ae3f-78fe-86e6-28342f8fa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739223" name="019e022b-ae3f-78fe-86e6-28342f8fa3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490914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160019" name="019e022c-161d-76ab-8469-aa5ef26d079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342738" name="019e022c-a2fc-7f28-93f5-fcf6a5d21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711958" name="019e022c-a2fc-7f28-93f5-fcf6a5d21c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403387" name="019e49b1-503a-7f52-a959-fb28864590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935129" name="019e49b1-503a-7f52-a959-fb288645906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98973" name="019e49b1-60f7-7a4f-879f-e7eb11a36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912747" name="019e49b1-60f7-7a4f-879f-e7eb11a3637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269476" name="019e49b6-5841-725e-83b3-04fa1764c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301904" name="019e49b6-5841-725e-83b3-04fa1764c93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145355" name="019e49b6-7bdc-73f9-ab5d-367adbfad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347384" name="019e49b6-7bdc-73f9-ab5d-367adbfad58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458241" name="019e49b6-f47e-7483-b5d9-ad4644e09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196346" name="019e49b6-f47e-7483-b5d9-ad4644e0966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593274" name="019e49b7-1407-739c-9ac8-78ac6f1af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465243" name="019e49b7-1407-739c-9ac8-78ac6f1af121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397254" name="019e49b7-a350-7c1e-8187-d957b1eec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96406" name="019e49b7-a350-7c1e-8187-d957b1eec31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532642" name="019e49b7-c426-7496-85c9-dcb8a9ef0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166171" name="019e49b7-c426-7496-85c9-dcb8a9ef016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584470" name="019e49b8-571d-71aa-bc6b-2c8e81b53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196859" name="019e49b8-571d-71aa-bc6b-2c8e81b533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474414" name="019e49b8-6b13-729c-b50b-b3595f977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046446" name="019e49b8-6b13-729c-b50b-b3595f977b8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200525" name="019e49b8-c296-724a-a669-407c81637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33457" name="019e49b8-c296-724a-a669-407c8163708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9115687" name="019e49b8-dda7-7040-88f7-95e04d268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690916" name="019e49b8-dda7-7040-88f7-95e04d268f99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681753" name="019e49b9-3d52-7d45-9804-08c8a045f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829100" name="019e49b9-3d52-7d45-9804-08c8a045f45d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264620" name="019e49b9-5216-7c7a-9735-6a80f8490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452724" name="019e49b9-5216-7c7a-9735-6a80f8490e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