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Boden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Weierweg 17, 8725 Ernetschwil</w:t>
          </w:r>
        </w:p>
        <w:p>
          <w:pPr>
            <w:spacing w:before="0" w:after="0"/>
          </w:pPr>
          <w:r>
            <w:t>931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