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Weierweg 17, 8725 Ernetschwil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931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0290998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36056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