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536070" name="019e646b-8437-7bde-b92e-0d65ba92c0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767291" name="019e646b-8437-7bde-b92e-0d65ba92c0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465317" name="019e646c-cab8-7ce4-854f-e8187143c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54053" name="019e646c-cab8-7ce4-854f-e8187143c03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57294" name="019e646e-2fd3-73c2-ab20-89cad38d5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540247" name="019e646e-2fd3-73c2-ab20-89cad38d521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656817" name="019e6470-0e4e-7667-b9d7-c39d0e47d8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202895" name="019e6470-0e4e-7667-b9d7-c39d0e47d8a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094689" name="019e6472-55b7-7936-90b1-a8c6dc8fd7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67043" name="019e6472-55b7-7936-90b1-a8c6dc8fd75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088818" name="019e6473-04ed-7f8f-b639-6df3c88a38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976811" name="019e6473-04ed-7f8f-b639-6df3c88a38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431576" name="019e6475-a36c-7111-9e2a-42fe1f3321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509862" name="019e6475-a36c-7111-9e2a-42fe1f3321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290615" name="019e6476-197b-7013-9aa5-23af1daf85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713356" name="019e6476-197b-7013-9aa5-23af1daf854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986484" name="019e6476-5edc-7342-bb74-75305bbb0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493121" name="019e6476-5edc-7342-bb74-75305bbb011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922244" name="019e6478-0574-72e6-8832-05723b6bfd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286563" name="019e6478-0574-72e6-8832-05723b6bfdb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120352" name="019e6477-162d-76a7-9c9d-605b087a6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805729" name="019e6477-162d-76a7-9c9d-605b087a650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805891" name="019e6479-82a0-73fd-bd67-0c0d193b96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403531" name="019e6479-82a0-73fd-bd67-0c0d193b96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282899" name="019e6478-b846-72f3-a455-3eaa04702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159038" name="019e6478-b846-72f3-a455-3eaa04702d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966937" name="019e647c-fa1e-7061-b621-f88249589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890799" name="019e647c-fa1e-7061-b621-f88249589a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961714" name="019e647a-564b-7c89-a017-6a33b8c963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992308" name="019e647a-564b-7c89-a017-6a33b8c963f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08308" name="019e647e-7ae1-7d47-a6c8-02fe5260c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348953" name="019e647e-7ae1-7d47-a6c8-02fe5260cb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955922" name="019e6485-ac67-7980-b6a5-30b8429109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858267" name="019e6485-ac67-7980-b6a5-30b8429109f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853248" name="019e6486-a9d4-791d-8930-d17a40e2ec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897367" name="019e6486-a9d4-791d-8930-d17a40e2ecb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721883" name="019e6487-26d7-7af1-9923-23e967d998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221893" name="019e6487-26d7-7af1-9923-23e967d998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625561" name="019e6488-b903-7be6-8fe1-7881dfc28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241484" name="019e6488-b903-7be6-8fe1-7881dfc2897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1201928" name="019e6489-e3e3-7c80-b677-3d3017c592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212819" name="019e6489-e3e3-7c80-b677-3d3017c592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801178" name="019e648a-d024-76af-80e1-9422b3b429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377744" name="019e648a-d024-76af-80e1-9422b3b4291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171722" name="019e648a-4d99-7bc5-93cd-e31210c97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916724" name="019e648a-4d99-7bc5-93cd-e31210c974f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4309172" name="019e648d-b872-7f4c-8e23-4dd8245752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658629" name="019e648d-b872-7f4c-8e23-4dd82457526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98349" name="019e648e-9141-78bd-941f-02c95f7da5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063612" name="019e648e-9141-78bd-941f-02c95f7da54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469146" name="019e648e-e76f-75b1-a6f4-0506ab5f3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958647" name="019e648e-e76f-75b1-a6f4-0506ab5f3b8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708178" name="019e648f-a3fb-7501-8fad-d644733d8d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800093" name="019e648f-a3fb-7501-8fad-d644733d8da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518393" name="019e6495-bbc1-7eb9-94f9-1c76ad2ab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868207" name="019e6495-bbc1-7eb9-94f9-1c76ad2ab1f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549435" name="019e6490-1b8f-703d-a6e2-5a1536a325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656068" name="019e6490-1b8f-703d-a6e2-5a1536a3258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71237" name="019e6497-db0a-74a9-b48a-8581540d0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610325" name="019e6497-db0a-74a9-b48a-8581540d0b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Weierweg 17, 8725 Ernetschwil</w:t>
          </w:r>
        </w:p>
        <w:p>
          <w:pPr>
            <w:spacing w:before="0" w:after="0"/>
          </w:pPr>
          <w:r>
            <w:t>931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