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Zentralstrasse 48,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