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2159384" name="206660a0-ed58-11ef-91a7-c93814c8141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6824981" name="206660a0-ed58-11ef-91a7-c93814c8141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1337383" name="24be9730-ed58-11ef-b21c-cd0dc9abef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2219190" name="24be9730-ed58-11ef-b21c-cd0dc9abef7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Gang 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0051133" name="31ce18b0-ed58-11ef-897c-0fa7bc489f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6952770" name="31ce18b0-ed58-11ef-897c-0fa7bc489fa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8061299" name="381267d0-ed58-11ef-9fc5-9703c8be94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1101049" name="381267d0-ed58-11ef-9fc5-9703c8be94d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Schlafzimmer/ Treppenhaus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5957317" name="a5eb2210-ed58-11ef-9f64-517b44bcbad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0802735" name="a5eb2210-ed58-11ef-9f64-517b44bcbad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2561274" name="adc41af0-ed58-11ef-b275-2d1868e264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3448671" name="adc41af0-ed58-11ef-b275-2d1868e2643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0132955" name="c5b31e90-ed58-11ef-840a-c331c21b14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8895055" name="c5b31e90-ed58-11ef-840a-c331c21b14c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863493" name="cb926a50-ed58-11ef-ac0e-a399b2d28e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3851217" name="cb926a50-ed58-11ef-ac0e-a399b2d28eb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1404498" name="dc5c82d0-ed58-11ef-9f6d-33a4ef84854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232821" name="dc5c82d0-ed58-11ef-9f6d-33a4ef84854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5544300" name="e26f88c0-ed58-11ef-8339-dd5a7e4fd6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4573506" name="e26f88c0-ed58-11ef-8339-dd5a7e4fd6e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8079806" name="eee8bdb0-ed58-11ef-af0f-1d4929d914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0741519" name="eee8bdb0-ed58-11ef-af0f-1d4929d914c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9777804" name="f37b8c40-ed58-11ef-85f3-0b306240071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4562365" name="f37b8c40-ed58-11ef-85f3-0b3062400719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Zentralstrasse 48, 5430 Wettingen</w:t>
          </w:r>
        </w:p>
        <w:p>
          <w:pPr>
            <w:spacing w:before="0" w:after="0"/>
          </w:pPr>
          <w:r>
            <w:t>179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