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30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24.00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Cheminée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0.20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6.40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Bichwilerstrasse 29, 9242 Oberuzwil </w:t>
          </w:r>
        </w:p>
        <w:p>
          <w:pPr>
            <w:spacing w:before="0" w:after="0"/>
          </w:pPr>
          <w:r>
            <w:t>DN 929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