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Bichwilerstrasse 29, 9242 Oberuzwil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9775924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22802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