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5596615" name="019e6337-c078-747c-96a3-0e97393c54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5955099" name="019e6337-c078-747c-96a3-0e97393c549b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0108370" name="019e6337-f2a1-740a-b1e9-373c6c14f9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6771343" name="019e6337-f2a1-740a-b1e9-373c6c14f9f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2255741" name="019e633a-4a30-75a3-bb3d-3e9bd74b3f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8038528" name="019e633a-4a30-75a3-bb3d-3e9bd74b3faf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1795223" name="019e633b-71d5-7615-88c5-e2e3ced82a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8287722" name="019e633b-71d5-7615-88c5-e2e3ced82a23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2585386" name="019e633d-a37a-7ac1-bf0f-f9017787e4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3827758" name="019e633d-a37a-7ac1-bf0f-f9017787e47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4787845" name="019e6344-38d5-77d5-a657-e480b3e3c7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4831497" name="019e6344-38d5-77d5-a657-e480b3e3c77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5517001" name="019e6344-add4-766d-9a2d-f5cac03d44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4703487" name="019e6344-add4-766d-9a2d-f5cac03d4493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7037909" name="019e6349-09b6-76d7-9490-f87cbd8210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2907623" name="019e6349-09b6-76d7-9490-f87cbd821015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8589686" name="019e6349-b9a7-7345-87be-09043b1416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7495958" name="019e6349-b9a7-7345-87be-09043b1416f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1737215" name="019e6349-ce03-7415-b04e-6ac231d1ed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8835867" name="019e6349-ce03-7415-b04e-6ac231d1edca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7798129" name="019e634a-76f9-7e1c-b95e-7ebf7cf8f7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8033206" name="019e634a-76f9-7e1c-b95e-7ebf7cf8f73c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3479436" name="019e634a-a069-756d-bc15-4dfc3adfce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6481611" name="019e634a-a069-756d-bc15-4dfc3adfce99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/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5603521" name="019e634b-d4ea-76f9-9775-ae42cc88e4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58717" name="019e634b-d4ea-76f9-9775-ae42cc88e42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0406410" name="019e634c-d11e-7ce7-8cb5-3395edc7f3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9704493" name="019e634c-d11e-7ce7-8cb5-3395edc7f33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2044021" name="019e634f-1cc1-7d26-a004-763fd7d6b6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5536065" name="019e634f-1cc1-7d26-a004-763fd7d6b6a0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2890138" name="019e634f-98f4-725a-bba9-d8b4208e9f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8804539" name="019e634f-98f4-725a-bba9-d8b4208e9f5f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4494854" name="019e6350-a02a-7abb-9235-263a22fcc5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8196934" name="019e6350-a02a-7abb-9235-263a22fcc5cf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1057059" name="019e6351-fdd9-7e59-9d3c-65f82a5303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0037363" name="019e6351-fdd9-7e59-9d3c-65f82a5303db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2401496" name="019e6356-9650-7985-8aff-2a94cd22ef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0637336" name="019e6356-9650-7985-8aff-2a94cd22efa7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8853033" name="019e6356-bdf5-7095-828a-23d8b06128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5482440" name="019e6356-bdf5-7095-828a-23d8b061289c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8746591" name="019e6359-cabe-7bfe-93d9-4b3ce8fdbe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5082827" name="019e6359-cabe-7bfe-93d9-4b3ce8fdbec7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8962872" name="019e6359-eb76-78fa-86ad-4ca18a0d6d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8225064" name="019e6359-eb76-78fa-86ad-4ca18a0d6d44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8907358" name="019e635c-3890-785e-968b-11df5c0608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8716109" name="019e635c-3890-785e-968b-11df5c060884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9760122" name="019e635c-5869-76ff-b1c4-2ad0d05eb4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6389163" name="019e635c-5869-76ff-b1c4-2ad0d05eb484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831115" name="019e635d-954d-75fa-86f6-52d71b8ea0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1521317" name="019e635d-954d-75fa-86f6-52d71b8ea01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0127592" name="019e635e-b29d-79b4-9cef-da0bb2e252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0352469" name="019e635e-b29d-79b4-9cef-da0bb2e2522a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8343375" name="019e635e-d403-77a7-bb66-6e8063b779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7699274" name="019e635e-d403-77a7-bb66-6e8063b779fc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7731485" name="019e635f-59a8-794f-8c24-ac2ea15fb0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8163080" name="019e635f-59a8-794f-8c24-ac2ea15fb077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8161129" name="019e635f-b087-75e2-b82b-f389614feb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1278242" name="019e635f-b087-75e2-b82b-f389614feb73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0801862" name="019e6364-4d99-7e53-9896-2a39dc2e78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7003145" name="019e6364-4d99-7e53-9896-2a39dc2e7863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1685042" name="019e6360-db07-7276-97d8-aa2750aeba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5083414" name="019e6360-db07-7276-97d8-aa2750aeba67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0908342" name="019e6369-dfbd-7be9-9d28-db446490a3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2359213" name="019e6369-dfbd-7be9-9d28-db446490a336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Glasmosaik hinder Wandplatte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737915" name="019e636a-6e60-7cc5-9e4b-c27105f4b8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8348494" name="019e636a-6e60-7cc5-9e4b-c27105f4b804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5907990" name="019e636c-d1ad-7abd-b557-22cf5ca1ae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6103583" name="019e636c-d1ad-7abd-b557-22cf5ca1aec8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 / 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133330" name="019e6374-615b-719e-9979-125c9af79e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3867790" name="019e6374-615b-719e-9979-125c9af79e9d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3268282" name="019e6374-8289-7a7a-ad64-3edac91ccd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4334929" name="019e6374-8289-7a7a-ad64-3edac91ccd47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 / UG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4755428" name="019e6374-ffa8-7e8c-b9a8-b366e24eca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2956076" name="019e6374-ffa8-7e8c-b9a8-b366e24ecae4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1369998" name="019e6375-10bd-7d6d-9bfb-eba0d8445b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3527165" name="019e6375-10bd-7d6d-9bfb-eba0d8445b66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2264124" name="019e6375-cb24-7f61-9a11-81f650b0de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4241453" name="019e6375-cb24-7f61-9a11-81f650b0de17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0113071" name="019e6379-3277-7543-880d-b72d435e9b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4771927" name="019e6379-3277-7543-880d-b72d435e9bf3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5974762" name="019e637a-fe2d-7126-9209-ac08d1b96d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2400764" name="019e637a-fe2d-7126-9209-ac08d1b96dfe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0071574" name="019e637b-1955-7841-8c58-565888248c7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4948433" name="019e637b-1955-7841-8c58-565888248c74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8312318" name="019e637c-49bc-7475-84ed-5fb2adf09f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4862790" name="019e637c-49bc-7475-84ed-5fb2adf09fb6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7901807" name="019e637d-3043-7b09-b568-4e8afd40cf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3638026" name="019e637d-3043-7b09-b568-4e8afd40cf7c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8009331" name="019e637d-8644-79ce-92b5-a004704f9a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8235765" name="019e637d-8644-79ce-92b5-a004704f9a98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4943624" name="019e637e-e54f-70e9-a992-1d4808f4e5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9777236" name="019e637e-e54f-70e9-a992-1d4808f4e5d9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2949098" name="019e6381-8f73-7474-a8f3-3e89a34ede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0174918" name="019e6381-8f73-7474-a8f3-3e89a34ede78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2936549" name="019e6381-c0f6-7d9a-8f10-ccfd9dd65e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603296" name="019e6381-c0f6-7d9a-8f10-ccfd9dd65e12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267979" name="019e6386-06ab-70a2-b9fc-e9f619fcd1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8806665" name="019e6386-06ab-70a2-b9fc-e9f619fcd120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4404080" name="019e6386-19d1-7e50-833a-ab08a4119f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636105" name="019e6386-19d1-7e50-833a-ab08a4119ff3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Sitzplatz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1941392" name="019e638c-b052-7489-ae44-9686ea4796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8545909" name="019e638c-b052-7489-ae44-9686ea479639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3507405" name="019e638d-ac65-75a0-ac6d-a5a9b2923d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780217" name="019e638d-ac65-75a0-ac6d-a5a9b2923dbe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Bichwilerstrasse 29, 9242 Oberuzwil </w:t>
          </w:r>
        </w:p>
        <w:p>
          <w:pPr>
            <w:spacing w:before="0" w:after="0"/>
          </w:pPr>
          <w:r>
            <w:t>DN 929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footer.xml" Type="http://schemas.openxmlformats.org/officeDocument/2006/relationships/footer" Id="rId5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