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Oberstrasse 282, 9014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756816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428791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